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905D" w14:textId="77777777" w:rsidR="009B77C6" w:rsidRDefault="009B77C6">
      <w:pPr>
        <w:pStyle w:val="Heading2"/>
      </w:pPr>
    </w:p>
    <w:p w14:paraId="1E051C13" w14:textId="603F16DC" w:rsidR="009B77C6" w:rsidRPr="009B77C6" w:rsidRDefault="009B77C6">
      <w:pPr>
        <w:pStyle w:val="Heading2"/>
        <w:rPr>
          <w:color w:val="EE0000"/>
        </w:rPr>
      </w:pPr>
      <w:r w:rsidRPr="009B77C6">
        <w:rPr>
          <w:color w:val="EE0000"/>
        </w:rPr>
        <w:t>LENDER LOGO HERE</w:t>
      </w:r>
      <w:r>
        <w:rPr>
          <w:color w:val="EE0000"/>
        </w:rPr>
        <w:t xml:space="preserve"> - CRIBSHEET</w:t>
      </w:r>
    </w:p>
    <w:p w14:paraId="6D0C2C7E" w14:textId="7B48417C" w:rsidR="00C36E88" w:rsidRDefault="00000000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6E88" w14:paraId="1E630693" w14:textId="77777777">
        <w:tc>
          <w:tcPr>
            <w:tcW w:w="8640" w:type="dxa"/>
          </w:tcPr>
          <w:p w14:paraId="0713D1C4" w14:textId="04312EAF" w:rsidR="00C36E88" w:rsidRDefault="00000000">
            <w:r>
              <w:t>Invoice Address</w:t>
            </w:r>
            <w:r w:rsidR="001E767A">
              <w:t>: The Business Lending Exchange Limited St George’s House Huntingdon PE29 3GH</w:t>
            </w:r>
          </w:p>
        </w:tc>
      </w:tr>
      <w:tr w:rsidR="00C36E88" w14:paraId="1272D06F" w14:textId="77777777">
        <w:tc>
          <w:tcPr>
            <w:tcW w:w="8640" w:type="dxa"/>
          </w:tcPr>
          <w:p w14:paraId="57FFFBFC" w14:textId="77777777" w:rsidR="00C36E88" w:rsidRDefault="00C36E88"/>
        </w:tc>
      </w:tr>
    </w:tbl>
    <w:p w14:paraId="59B2FCA7" w14:textId="77777777" w:rsidR="00C36E88" w:rsidRDefault="00000000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2877"/>
        <w:gridCol w:w="2878"/>
      </w:tblGrid>
      <w:tr w:rsidR="00C36E88" w14:paraId="1397FD9C" w14:textId="77777777">
        <w:tc>
          <w:tcPr>
            <w:tcW w:w="2880" w:type="dxa"/>
          </w:tcPr>
          <w:p w14:paraId="429373B3" w14:textId="77777777" w:rsidR="00C36E88" w:rsidRDefault="00000000">
            <w:r>
              <w:rPr>
                <w:sz w:val="20"/>
              </w:rPr>
              <w:t>BDM / Contact</w:t>
            </w:r>
          </w:p>
        </w:tc>
        <w:tc>
          <w:tcPr>
            <w:tcW w:w="2880" w:type="dxa"/>
          </w:tcPr>
          <w:p w14:paraId="2DCA7C7C" w14:textId="77777777" w:rsidR="00C36E88" w:rsidRDefault="00000000">
            <w:r>
              <w:rPr>
                <w:sz w:val="20"/>
              </w:rPr>
              <w:t>Contact Number</w:t>
            </w:r>
          </w:p>
        </w:tc>
        <w:tc>
          <w:tcPr>
            <w:tcW w:w="2880" w:type="dxa"/>
          </w:tcPr>
          <w:p w14:paraId="4C166E73" w14:textId="77777777" w:rsidR="00C36E88" w:rsidRDefault="00000000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>
        <w:tc>
          <w:tcPr>
            <w:tcW w:w="2880" w:type="dxa"/>
          </w:tcPr>
          <w:p w14:paraId="48E8F641" w14:textId="5601BDDD" w:rsidR="00C36E88" w:rsidRDefault="001E767A">
            <w:r>
              <w:t>Jody Rice</w:t>
            </w:r>
          </w:p>
        </w:tc>
        <w:tc>
          <w:tcPr>
            <w:tcW w:w="2880" w:type="dxa"/>
          </w:tcPr>
          <w:p w14:paraId="2C3BF860" w14:textId="78CD3F0B" w:rsidR="00C36E88" w:rsidRDefault="001E767A">
            <w:r>
              <w:t>07950516121</w:t>
            </w:r>
          </w:p>
        </w:tc>
        <w:tc>
          <w:tcPr>
            <w:tcW w:w="2880" w:type="dxa"/>
          </w:tcPr>
          <w:p w14:paraId="13B44FC6" w14:textId="2DD8930D" w:rsidR="00C36E88" w:rsidRDefault="001E767A">
            <w:r>
              <w:t>jody@theblx.com</w:t>
            </w:r>
          </w:p>
        </w:tc>
      </w:tr>
      <w:tr w:rsidR="00C36E88" w14:paraId="6A898698" w14:textId="77777777">
        <w:tc>
          <w:tcPr>
            <w:tcW w:w="2880" w:type="dxa"/>
          </w:tcPr>
          <w:p w14:paraId="4A57DEC6" w14:textId="77777777" w:rsidR="00C36E88" w:rsidRDefault="00C36E88"/>
        </w:tc>
        <w:tc>
          <w:tcPr>
            <w:tcW w:w="2880" w:type="dxa"/>
          </w:tcPr>
          <w:p w14:paraId="280A2DCB" w14:textId="77777777" w:rsidR="00C36E88" w:rsidRDefault="00C36E88"/>
        </w:tc>
        <w:tc>
          <w:tcPr>
            <w:tcW w:w="2880" w:type="dxa"/>
          </w:tcPr>
          <w:p w14:paraId="298B92C0" w14:textId="77777777" w:rsidR="00C36E88" w:rsidRDefault="00C36E88"/>
        </w:tc>
      </w:tr>
      <w:tr w:rsidR="00C36E88" w14:paraId="0CEAA2BC" w14:textId="77777777">
        <w:tc>
          <w:tcPr>
            <w:tcW w:w="2880" w:type="dxa"/>
          </w:tcPr>
          <w:p w14:paraId="38FD73EC" w14:textId="77777777" w:rsidR="00C36E88" w:rsidRDefault="00C36E88"/>
        </w:tc>
        <w:tc>
          <w:tcPr>
            <w:tcW w:w="2880" w:type="dxa"/>
          </w:tcPr>
          <w:p w14:paraId="6E55047D" w14:textId="77777777" w:rsidR="00C36E88" w:rsidRDefault="00C36E88"/>
        </w:tc>
        <w:tc>
          <w:tcPr>
            <w:tcW w:w="2880" w:type="dxa"/>
          </w:tcPr>
          <w:p w14:paraId="4E9A34DB" w14:textId="77777777" w:rsidR="00C36E88" w:rsidRDefault="00C36E88"/>
        </w:tc>
      </w:tr>
      <w:tr w:rsidR="00C36E88" w14:paraId="695E782C" w14:textId="77777777">
        <w:tc>
          <w:tcPr>
            <w:tcW w:w="2880" w:type="dxa"/>
          </w:tcPr>
          <w:p w14:paraId="2071AC5D" w14:textId="77777777" w:rsidR="00C36E88" w:rsidRDefault="00C36E88"/>
        </w:tc>
        <w:tc>
          <w:tcPr>
            <w:tcW w:w="2880" w:type="dxa"/>
          </w:tcPr>
          <w:p w14:paraId="43EE29C0" w14:textId="77777777" w:rsidR="00C36E88" w:rsidRDefault="00C36E88"/>
        </w:tc>
        <w:tc>
          <w:tcPr>
            <w:tcW w:w="2880" w:type="dxa"/>
          </w:tcPr>
          <w:p w14:paraId="22C48CE8" w14:textId="77777777" w:rsidR="00C36E88" w:rsidRDefault="00C36E88"/>
        </w:tc>
      </w:tr>
      <w:tr w:rsidR="00C36E88" w14:paraId="38A29B6A" w14:textId="77777777">
        <w:tc>
          <w:tcPr>
            <w:tcW w:w="2880" w:type="dxa"/>
          </w:tcPr>
          <w:p w14:paraId="68350C4B" w14:textId="77777777" w:rsidR="00C36E88" w:rsidRDefault="00C36E88"/>
        </w:tc>
        <w:tc>
          <w:tcPr>
            <w:tcW w:w="2880" w:type="dxa"/>
          </w:tcPr>
          <w:p w14:paraId="5625910E" w14:textId="77777777" w:rsidR="00C36E88" w:rsidRDefault="00C36E88"/>
        </w:tc>
        <w:tc>
          <w:tcPr>
            <w:tcW w:w="2880" w:type="dxa"/>
          </w:tcPr>
          <w:p w14:paraId="7A3AB0EE" w14:textId="77777777" w:rsidR="00C36E88" w:rsidRDefault="00C36E88"/>
        </w:tc>
      </w:tr>
      <w:tr w:rsidR="00C36E88" w14:paraId="2923B362" w14:textId="77777777">
        <w:tc>
          <w:tcPr>
            <w:tcW w:w="2880" w:type="dxa"/>
          </w:tcPr>
          <w:p w14:paraId="5130FC36" w14:textId="77777777" w:rsidR="00C36E88" w:rsidRDefault="00C36E88"/>
        </w:tc>
        <w:tc>
          <w:tcPr>
            <w:tcW w:w="2880" w:type="dxa"/>
          </w:tcPr>
          <w:p w14:paraId="5F488120" w14:textId="77777777" w:rsidR="00C36E88" w:rsidRDefault="00C36E88"/>
        </w:tc>
        <w:tc>
          <w:tcPr>
            <w:tcW w:w="2880" w:type="dxa"/>
          </w:tcPr>
          <w:p w14:paraId="7B8E9CD6" w14:textId="77777777" w:rsidR="00C36E88" w:rsidRDefault="00C36E88"/>
        </w:tc>
      </w:tr>
      <w:tr w:rsidR="00C36E88" w14:paraId="5F30C0A5" w14:textId="77777777">
        <w:tc>
          <w:tcPr>
            <w:tcW w:w="2880" w:type="dxa"/>
          </w:tcPr>
          <w:p w14:paraId="59A570F8" w14:textId="77777777" w:rsidR="00C36E88" w:rsidRDefault="00C36E88"/>
        </w:tc>
        <w:tc>
          <w:tcPr>
            <w:tcW w:w="2880" w:type="dxa"/>
          </w:tcPr>
          <w:p w14:paraId="3AEBC70A" w14:textId="77777777" w:rsidR="00C36E88" w:rsidRDefault="00C36E88"/>
        </w:tc>
        <w:tc>
          <w:tcPr>
            <w:tcW w:w="2880" w:type="dxa"/>
          </w:tcPr>
          <w:p w14:paraId="023FA886" w14:textId="77777777" w:rsidR="00C36E88" w:rsidRDefault="00C36E88"/>
        </w:tc>
      </w:tr>
      <w:tr w:rsidR="00C36E88" w14:paraId="36540E47" w14:textId="77777777">
        <w:tc>
          <w:tcPr>
            <w:tcW w:w="2880" w:type="dxa"/>
          </w:tcPr>
          <w:p w14:paraId="6C5B5AF9" w14:textId="77777777" w:rsidR="00C36E88" w:rsidRDefault="00C36E88"/>
        </w:tc>
        <w:tc>
          <w:tcPr>
            <w:tcW w:w="2880" w:type="dxa"/>
          </w:tcPr>
          <w:p w14:paraId="07BDFBEB" w14:textId="77777777" w:rsidR="00C36E88" w:rsidRDefault="00C36E88"/>
        </w:tc>
        <w:tc>
          <w:tcPr>
            <w:tcW w:w="2880" w:type="dxa"/>
          </w:tcPr>
          <w:p w14:paraId="1E762AC8" w14:textId="77777777" w:rsidR="00C36E88" w:rsidRDefault="00C36E88"/>
        </w:tc>
      </w:tr>
      <w:tr w:rsidR="00C36E88" w14:paraId="60724FC1" w14:textId="77777777">
        <w:tc>
          <w:tcPr>
            <w:tcW w:w="2880" w:type="dxa"/>
          </w:tcPr>
          <w:p w14:paraId="51B4888B" w14:textId="77777777" w:rsidR="00C36E88" w:rsidRDefault="00C36E88"/>
        </w:tc>
        <w:tc>
          <w:tcPr>
            <w:tcW w:w="2880" w:type="dxa"/>
          </w:tcPr>
          <w:p w14:paraId="15E712AB" w14:textId="77777777" w:rsidR="00C36E88" w:rsidRDefault="00C36E88"/>
        </w:tc>
        <w:tc>
          <w:tcPr>
            <w:tcW w:w="2880" w:type="dxa"/>
          </w:tcPr>
          <w:p w14:paraId="5CC3D940" w14:textId="77777777" w:rsidR="00C36E88" w:rsidRDefault="00C36E88"/>
        </w:tc>
      </w:tr>
      <w:tr w:rsidR="00C36E88" w14:paraId="253F4F14" w14:textId="77777777">
        <w:tc>
          <w:tcPr>
            <w:tcW w:w="2880" w:type="dxa"/>
          </w:tcPr>
          <w:p w14:paraId="1C6A8159" w14:textId="77777777" w:rsidR="00C36E88" w:rsidRDefault="00C36E88"/>
        </w:tc>
        <w:tc>
          <w:tcPr>
            <w:tcW w:w="2880" w:type="dxa"/>
          </w:tcPr>
          <w:p w14:paraId="3CF0EBD4" w14:textId="77777777" w:rsidR="00C36E88" w:rsidRDefault="00C36E88"/>
        </w:tc>
        <w:tc>
          <w:tcPr>
            <w:tcW w:w="2880" w:type="dxa"/>
          </w:tcPr>
          <w:p w14:paraId="0193FC36" w14:textId="77777777" w:rsidR="00C36E88" w:rsidRDefault="00C36E88"/>
        </w:tc>
      </w:tr>
      <w:tr w:rsidR="00C36E88" w14:paraId="0E138B07" w14:textId="77777777">
        <w:tc>
          <w:tcPr>
            <w:tcW w:w="2880" w:type="dxa"/>
          </w:tcPr>
          <w:p w14:paraId="08C9733C" w14:textId="77777777" w:rsidR="00C36E88" w:rsidRDefault="00C36E88"/>
        </w:tc>
        <w:tc>
          <w:tcPr>
            <w:tcW w:w="2880" w:type="dxa"/>
          </w:tcPr>
          <w:p w14:paraId="33566FEB" w14:textId="77777777" w:rsidR="00C36E88" w:rsidRDefault="00C36E88"/>
        </w:tc>
        <w:tc>
          <w:tcPr>
            <w:tcW w:w="2880" w:type="dxa"/>
          </w:tcPr>
          <w:p w14:paraId="16106586" w14:textId="77777777" w:rsidR="00C36E88" w:rsidRDefault="00C36E88"/>
        </w:tc>
      </w:tr>
      <w:tr w:rsidR="00C36E88" w14:paraId="19D1F5DD" w14:textId="77777777">
        <w:tc>
          <w:tcPr>
            <w:tcW w:w="2880" w:type="dxa"/>
          </w:tcPr>
          <w:p w14:paraId="1EC9565C" w14:textId="77777777" w:rsidR="00C36E88" w:rsidRDefault="00C36E88"/>
        </w:tc>
        <w:tc>
          <w:tcPr>
            <w:tcW w:w="2880" w:type="dxa"/>
          </w:tcPr>
          <w:p w14:paraId="2D02DC34" w14:textId="77777777" w:rsidR="00C36E88" w:rsidRDefault="00C36E88"/>
        </w:tc>
        <w:tc>
          <w:tcPr>
            <w:tcW w:w="2880" w:type="dxa"/>
          </w:tcPr>
          <w:p w14:paraId="61C691BD" w14:textId="77777777" w:rsidR="00C36E88" w:rsidRDefault="00C36E88"/>
        </w:tc>
      </w:tr>
    </w:tbl>
    <w:p w14:paraId="26D1D430" w14:textId="77777777" w:rsidR="00C36E88" w:rsidRDefault="00000000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7"/>
        <w:gridCol w:w="2877"/>
        <w:gridCol w:w="2876"/>
      </w:tblGrid>
      <w:tr w:rsidR="00C36E88" w14:paraId="3D3DD0FC" w14:textId="77777777">
        <w:tc>
          <w:tcPr>
            <w:tcW w:w="2880" w:type="dxa"/>
          </w:tcPr>
          <w:p w14:paraId="5AC5F20E" w14:textId="77777777" w:rsidR="00C36E88" w:rsidRDefault="00000000">
            <w:r>
              <w:rPr>
                <w:sz w:val="20"/>
              </w:rPr>
              <w:t>Features</w:t>
            </w:r>
          </w:p>
        </w:tc>
        <w:tc>
          <w:tcPr>
            <w:tcW w:w="2880" w:type="dxa"/>
          </w:tcPr>
          <w:p w14:paraId="76E3DAE6" w14:textId="77777777" w:rsidR="00C36E88" w:rsidRDefault="00000000">
            <w:r>
              <w:rPr>
                <w:sz w:val="20"/>
              </w:rPr>
              <w:t>Benefits</w:t>
            </w:r>
          </w:p>
        </w:tc>
        <w:tc>
          <w:tcPr>
            <w:tcW w:w="2880" w:type="dxa"/>
          </w:tcPr>
          <w:p w14:paraId="1E51A544" w14:textId="77777777" w:rsidR="00C36E88" w:rsidRDefault="00000000">
            <w:r>
              <w:rPr>
                <w:sz w:val="20"/>
              </w:rPr>
              <w:t>Risks</w:t>
            </w:r>
          </w:p>
        </w:tc>
      </w:tr>
      <w:tr w:rsidR="00C36E88" w14:paraId="1A25BE97" w14:textId="77777777">
        <w:tc>
          <w:tcPr>
            <w:tcW w:w="2880" w:type="dxa"/>
          </w:tcPr>
          <w:p w14:paraId="07871EA1" w14:textId="23EAFDA5" w:rsidR="00C36E88" w:rsidRDefault="00C36E88"/>
        </w:tc>
        <w:tc>
          <w:tcPr>
            <w:tcW w:w="2880" w:type="dxa"/>
          </w:tcPr>
          <w:p w14:paraId="65AEBA1D" w14:textId="77777777" w:rsidR="00C36E88" w:rsidRDefault="00C36E88"/>
        </w:tc>
        <w:tc>
          <w:tcPr>
            <w:tcW w:w="2880" w:type="dxa"/>
          </w:tcPr>
          <w:p w14:paraId="7B26CA24" w14:textId="77777777" w:rsidR="00C36E88" w:rsidRDefault="00C36E88"/>
        </w:tc>
      </w:tr>
      <w:tr w:rsidR="00C36E88" w14:paraId="7BC4B1E0" w14:textId="77777777">
        <w:tc>
          <w:tcPr>
            <w:tcW w:w="2880" w:type="dxa"/>
          </w:tcPr>
          <w:p w14:paraId="350D75E8" w14:textId="77777777" w:rsidR="00C36E88" w:rsidRDefault="00C36E88"/>
        </w:tc>
        <w:tc>
          <w:tcPr>
            <w:tcW w:w="2880" w:type="dxa"/>
          </w:tcPr>
          <w:p w14:paraId="607110F5" w14:textId="77777777" w:rsidR="00C36E88" w:rsidRDefault="00C36E88"/>
        </w:tc>
        <w:tc>
          <w:tcPr>
            <w:tcW w:w="2880" w:type="dxa"/>
          </w:tcPr>
          <w:p w14:paraId="6CA47260" w14:textId="77777777" w:rsidR="00C36E88" w:rsidRDefault="00C36E88"/>
        </w:tc>
      </w:tr>
      <w:tr w:rsidR="00C36E88" w14:paraId="6F37CEF8" w14:textId="77777777">
        <w:tc>
          <w:tcPr>
            <w:tcW w:w="2880" w:type="dxa"/>
          </w:tcPr>
          <w:p w14:paraId="43E8D8E2" w14:textId="77777777" w:rsidR="00C36E88" w:rsidRDefault="00C36E88"/>
        </w:tc>
        <w:tc>
          <w:tcPr>
            <w:tcW w:w="2880" w:type="dxa"/>
          </w:tcPr>
          <w:p w14:paraId="56D52F57" w14:textId="77777777" w:rsidR="00C36E88" w:rsidRDefault="00C36E88"/>
        </w:tc>
        <w:tc>
          <w:tcPr>
            <w:tcW w:w="2880" w:type="dxa"/>
          </w:tcPr>
          <w:p w14:paraId="4B860342" w14:textId="77777777" w:rsidR="00C36E88" w:rsidRDefault="00C36E88"/>
        </w:tc>
      </w:tr>
      <w:tr w:rsidR="00C36E88" w14:paraId="7927858B" w14:textId="77777777">
        <w:tc>
          <w:tcPr>
            <w:tcW w:w="2880" w:type="dxa"/>
          </w:tcPr>
          <w:p w14:paraId="4B0BF1AF" w14:textId="77777777" w:rsidR="00C36E88" w:rsidRDefault="00C36E88"/>
        </w:tc>
        <w:tc>
          <w:tcPr>
            <w:tcW w:w="2880" w:type="dxa"/>
          </w:tcPr>
          <w:p w14:paraId="2443AE80" w14:textId="77777777" w:rsidR="00C36E88" w:rsidRDefault="00C36E88"/>
        </w:tc>
        <w:tc>
          <w:tcPr>
            <w:tcW w:w="2880" w:type="dxa"/>
          </w:tcPr>
          <w:p w14:paraId="538A3BDE" w14:textId="77777777" w:rsidR="00C36E88" w:rsidRDefault="00C36E88"/>
        </w:tc>
      </w:tr>
      <w:tr w:rsidR="00C36E88" w14:paraId="5B15CF81" w14:textId="77777777">
        <w:tc>
          <w:tcPr>
            <w:tcW w:w="2880" w:type="dxa"/>
          </w:tcPr>
          <w:p w14:paraId="7C3B13CA" w14:textId="77777777" w:rsidR="00C36E88" w:rsidRDefault="00C36E88"/>
        </w:tc>
        <w:tc>
          <w:tcPr>
            <w:tcW w:w="2880" w:type="dxa"/>
          </w:tcPr>
          <w:p w14:paraId="0173149D" w14:textId="77777777" w:rsidR="00C36E88" w:rsidRDefault="00C36E88"/>
        </w:tc>
        <w:tc>
          <w:tcPr>
            <w:tcW w:w="2880" w:type="dxa"/>
          </w:tcPr>
          <w:p w14:paraId="36EA71A0" w14:textId="77777777" w:rsidR="00C36E88" w:rsidRDefault="00C36E88"/>
        </w:tc>
      </w:tr>
    </w:tbl>
    <w:p w14:paraId="6EC67EFF" w14:textId="77777777" w:rsidR="00C36E88" w:rsidRDefault="00000000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C36E88" w14:paraId="7D4F2344" w14:textId="77777777">
        <w:tc>
          <w:tcPr>
            <w:tcW w:w="4320" w:type="dxa"/>
          </w:tcPr>
          <w:p w14:paraId="5002F57F" w14:textId="77777777" w:rsidR="00C36E88" w:rsidRDefault="00000000">
            <w:r>
              <w:rPr>
                <w:sz w:val="20"/>
              </w:rPr>
              <w:t>Assets Liked</w:t>
            </w:r>
          </w:p>
        </w:tc>
        <w:tc>
          <w:tcPr>
            <w:tcW w:w="4320" w:type="dxa"/>
          </w:tcPr>
          <w:p w14:paraId="1C90E287" w14:textId="77777777" w:rsidR="00C36E88" w:rsidRDefault="00000000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>
        <w:tc>
          <w:tcPr>
            <w:tcW w:w="4320" w:type="dxa"/>
          </w:tcPr>
          <w:p w14:paraId="6008D9D1" w14:textId="03ED8845" w:rsidR="00C36E88" w:rsidRDefault="001E767A">
            <w:r>
              <w:t>Most assets considered – contact for details</w:t>
            </w:r>
          </w:p>
        </w:tc>
        <w:tc>
          <w:tcPr>
            <w:tcW w:w="4320" w:type="dxa"/>
          </w:tcPr>
          <w:p w14:paraId="4E991957" w14:textId="658D3764" w:rsidR="00C36E88" w:rsidRDefault="001E767A">
            <w:r>
              <w:t>IT/Hardware</w:t>
            </w:r>
          </w:p>
        </w:tc>
      </w:tr>
      <w:tr w:rsidR="00C36E88" w14:paraId="3320BBBF" w14:textId="77777777">
        <w:tc>
          <w:tcPr>
            <w:tcW w:w="4320" w:type="dxa"/>
          </w:tcPr>
          <w:p w14:paraId="31FA86E7" w14:textId="77777777" w:rsidR="00C36E88" w:rsidRDefault="00C36E88"/>
        </w:tc>
        <w:tc>
          <w:tcPr>
            <w:tcW w:w="4320" w:type="dxa"/>
          </w:tcPr>
          <w:p w14:paraId="731621EF" w14:textId="326BE336" w:rsidR="00C36E88" w:rsidRDefault="001E767A">
            <w:r>
              <w:t>Catering</w:t>
            </w:r>
          </w:p>
        </w:tc>
      </w:tr>
      <w:tr w:rsidR="00C36E88" w14:paraId="6415B227" w14:textId="77777777">
        <w:tc>
          <w:tcPr>
            <w:tcW w:w="4320" w:type="dxa"/>
          </w:tcPr>
          <w:p w14:paraId="09CF53D9" w14:textId="77777777" w:rsidR="00C36E88" w:rsidRDefault="00C36E88"/>
        </w:tc>
        <w:tc>
          <w:tcPr>
            <w:tcW w:w="4320" w:type="dxa"/>
          </w:tcPr>
          <w:p w14:paraId="71D06DEB" w14:textId="77777777" w:rsidR="00C36E88" w:rsidRDefault="00C36E88"/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E767A"/>
    <w:rsid w:val="0029639D"/>
    <w:rsid w:val="00326F90"/>
    <w:rsid w:val="008573F3"/>
    <w:rsid w:val="009B77C6"/>
    <w:rsid w:val="00AA1D8D"/>
    <w:rsid w:val="00B4228E"/>
    <w:rsid w:val="00B47730"/>
    <w:rsid w:val="00C36E88"/>
    <w:rsid w:val="00CB0664"/>
    <w:rsid w:val="00EF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Jody Rice</cp:lastModifiedBy>
  <cp:revision>2</cp:revision>
  <dcterms:created xsi:type="dcterms:W3CDTF">2026-04-16T12:33:00Z</dcterms:created>
  <dcterms:modified xsi:type="dcterms:W3CDTF">2026-04-16T12:33:00Z</dcterms:modified>
  <cp:category/>
</cp:coreProperties>
</file>